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0397904" name="019fff84-b3db-713e-8b58-741a447b4d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011687" name="019fff84-b3db-713e-8b58-741a447b4db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9334739" name="019fff95-47cf-716b-aacd-b541599f78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343516" name="019fff95-47cf-716b-aacd-b541599f78c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Umkleide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4205999" name="019fff96-a5d0-7182-8d07-a0d7cc170a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039294" name="019fff96-a5d0-7182-8d07-a0d7cc170af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3271744" name="019fff97-56b0-791f-84b0-30c17aa68c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538510" name="019fff97-56b0-791f-84b0-30c17aa68c6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2458021" name="019fffab-4a3e-727f-a71c-a0c1ab5bf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620347" name="019fffab-4a3e-727f-a71c-a0c1ab5bf95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6311802" name="019fffac-c712-7022-b9e7-94c53164b2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147397" name="019fffac-c712-7022-b9e7-94c53164b2a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1979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2141615" name="019fffd1-f0ae-781a-a892-058047aeca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32607" name="019fffd1-f0ae-781a-a892-058047aecaa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1981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0633174" name="019fffd2-9fa2-7b81-995b-9671e75e73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274588" name="019fffd2-9fa2-7b81-995b-9671e75e737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7599042" name="019fff9b-7e0f-7726-b9f5-0d026a602c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537049" name="019fff9b-7e0f-7726-b9f5-0d026a602c5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Gang und Kellertreppe</w:t>
            </w:r>
          </w:p>
          <w:p>
            <w:pPr>
              <w:spacing w:before="0" w:after="0" w:line="240" w:lineRule="auto"/>
            </w:pPr>
            <w:r>
              <w:t>EG-UG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1523832" name="019fffb2-c7cb-7a3c-9629-84c2f8941d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213698" name="019fffb2-c7cb-7a3c-9629-84c2f8941d6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500899" name="019fffb4-449b-778e-a039-910a23f7bb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792216" name="019fffb4-449b-778e-a039-910a23f7bbe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0154175" name="019fffc2-2a36-7b4b-97ba-ad2f1a960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224349" name="019fffc2-2a36-7b4b-97ba-ad2f1a96014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8617190" name="019fff9e-18cb-772c-81af-c58d10cc2b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203970" name="019fff9e-18cb-772c-81af-c58d10cc2b6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 und Wohnbereich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1165005" name="019fffa4-bc27-79c7-a4ab-ea08984448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107658" name="019fffa4-bc27-79c7-a4ab-ea08984448b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9575041" name="019fffa6-c65a-75df-bbc0-36f1de7edb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899485" name="019fffa6-c65a-75df-bbc0-36f1de7edbd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Dämmaterial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8173750" name="019fffaf-7487-7649-b018-d29409aac3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862147" name="019fffaf-7487-7649-b018-d29409aac3e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0405132" name="019fffb0-5778-7fb5-a773-6d6b0194be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521002" name="019fffb0-5778-7fb5-a773-6d6b0194bef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9566916" name="019fffb4-c172-7aa1-bff7-092b8c30dc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185690" name="019fffb4-c172-7aa1-bff7-092b8c30dc5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Garage und 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2147863" name="019fffce-6581-7135-a611-5c59c9d3bf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931953" name="019fffce-6581-7135-a611-5c59c9d3bf5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1971557" name="019fffbf-4d87-735f-87d4-7df9d1b8bc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367650" name="019fffbf-4d87-735f-87d4-7df9d1b8bcf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Balkenlager</w:t>
            </w:r>
          </w:p>
        </w:tc>
        <w:tc>
          <w:p>
            <w:pPr>
              <w:spacing w:before="0" w:after="0" w:line="240" w:lineRule="auto"/>
            </w:pPr>
            <w:r>
              <w:t>Bitumenmatte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8000808" name="019fffd0-c710-7f2a-a605-7003829727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846008" name="019fffd0-c710-7f2a-a605-70038297273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Blumenweg 18, Grabs 9472</w:t>
          </w:r>
        </w:p>
        <w:p>
          <w:pPr>
            <w:spacing w:before="0" w:after="0"/>
          </w:pPr>
          <w:r>
            <w:t>DN 1123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